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569CB7" w14:textId="77777777" w:rsidR="00452C43" w:rsidRPr="003E1F5E" w:rsidRDefault="00452C43" w:rsidP="00452C43">
      <w:pPr>
        <w:pStyle w:val="Antrats"/>
        <w:jc w:val="right"/>
        <w:rPr>
          <w:rFonts w:cs="Times New Roman"/>
          <w:sz w:val="24"/>
          <w:szCs w:val="24"/>
          <w:lang w:val="lt-LT"/>
        </w:rPr>
      </w:pPr>
      <w:bookmarkStart w:id="0" w:name="_GoBack"/>
      <w:r w:rsidRPr="003E1F5E">
        <w:rPr>
          <w:rFonts w:cs="Times New Roman"/>
          <w:sz w:val="24"/>
          <w:szCs w:val="24"/>
          <w:lang w:val="lt-LT"/>
        </w:rPr>
        <w:t>Priedas Nr. 1</w:t>
      </w:r>
    </w:p>
    <w:p w14:paraId="53C70F04" w14:textId="77777777" w:rsidR="00452C43" w:rsidRPr="003E1F5E" w:rsidRDefault="00452C43" w:rsidP="00452C43">
      <w:pPr>
        <w:spacing w:after="0"/>
        <w:jc w:val="center"/>
        <w:rPr>
          <w:rFonts w:cs="Times New Roman"/>
          <w:b/>
          <w:sz w:val="24"/>
          <w:szCs w:val="24"/>
        </w:rPr>
      </w:pPr>
    </w:p>
    <w:p w14:paraId="1697F3EF" w14:textId="77777777" w:rsidR="00452C43" w:rsidRPr="003E1F5E" w:rsidRDefault="00452C43" w:rsidP="00452C43">
      <w:pPr>
        <w:spacing w:after="0"/>
        <w:jc w:val="center"/>
        <w:rPr>
          <w:rFonts w:cs="Times New Roman"/>
          <w:b/>
          <w:sz w:val="24"/>
          <w:szCs w:val="24"/>
        </w:rPr>
      </w:pPr>
      <w:r w:rsidRPr="003E1F5E">
        <w:rPr>
          <w:rFonts w:cs="Times New Roman"/>
          <w:b/>
          <w:sz w:val="24"/>
          <w:szCs w:val="24"/>
        </w:rPr>
        <w:t>PASTATŲ IR VANDENS GRĘŽINIŲ APSAUGOS PASLAUGŲ</w:t>
      </w:r>
    </w:p>
    <w:p w14:paraId="5E75C561" w14:textId="77777777" w:rsidR="00494825" w:rsidRPr="003E1F5E" w:rsidRDefault="00452C43" w:rsidP="00452C43">
      <w:pPr>
        <w:spacing w:after="0"/>
        <w:jc w:val="center"/>
        <w:rPr>
          <w:rFonts w:cs="Times New Roman"/>
          <w:b/>
          <w:sz w:val="24"/>
          <w:szCs w:val="24"/>
        </w:rPr>
      </w:pPr>
      <w:r w:rsidRPr="003E1F5E">
        <w:rPr>
          <w:rFonts w:cs="Times New Roman"/>
          <w:b/>
          <w:sz w:val="24"/>
          <w:szCs w:val="24"/>
        </w:rPr>
        <w:t xml:space="preserve"> OBJEKTŲ SĄRAŠAS</w:t>
      </w:r>
    </w:p>
    <w:p w14:paraId="672204DC" w14:textId="77777777" w:rsidR="00452C43" w:rsidRPr="003E1F5E" w:rsidRDefault="00452C43" w:rsidP="00452C43">
      <w:pPr>
        <w:spacing w:after="0"/>
        <w:jc w:val="center"/>
        <w:rPr>
          <w:rFonts w:cs="Times New Roman"/>
          <w:b/>
          <w:sz w:val="24"/>
          <w:szCs w:val="24"/>
        </w:rPr>
      </w:pPr>
    </w:p>
    <w:tbl>
      <w:tblPr>
        <w:tblW w:w="9454" w:type="dxa"/>
        <w:tblLook w:val="04A0" w:firstRow="1" w:lastRow="0" w:firstColumn="1" w:lastColumn="0" w:noHBand="0" w:noVBand="1"/>
      </w:tblPr>
      <w:tblGrid>
        <w:gridCol w:w="1092"/>
        <w:gridCol w:w="3646"/>
        <w:gridCol w:w="3313"/>
        <w:gridCol w:w="1403"/>
      </w:tblGrid>
      <w:tr w:rsidR="00494825" w:rsidRPr="003E1F5E" w14:paraId="1A1C2691" w14:textId="77777777" w:rsidTr="00452C43">
        <w:trPr>
          <w:trHeight w:val="60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57F9" w14:textId="77777777" w:rsidR="00494825" w:rsidRPr="003E1F5E" w:rsidRDefault="00494825" w:rsidP="00474909">
            <w:pPr>
              <w:jc w:val="center"/>
              <w:rPr>
                <w:rFonts w:cs="Times New Roman"/>
                <w:b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b/>
                <w:sz w:val="24"/>
                <w:szCs w:val="24"/>
                <w:lang w:val="lt-LT"/>
              </w:rPr>
              <w:t>Objekto Nr.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9C16" w14:textId="77777777" w:rsidR="00494825" w:rsidRPr="003E1F5E" w:rsidRDefault="00494825" w:rsidP="00474909">
            <w:pPr>
              <w:jc w:val="center"/>
              <w:rPr>
                <w:rFonts w:cs="Times New Roman"/>
                <w:b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b/>
                <w:sz w:val="24"/>
                <w:szCs w:val="24"/>
                <w:lang w:val="lt-LT"/>
              </w:rPr>
              <w:t>Objekto pavadinimas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CD69" w14:textId="77777777" w:rsidR="00494825" w:rsidRPr="003E1F5E" w:rsidRDefault="00494825" w:rsidP="00474909">
            <w:pPr>
              <w:jc w:val="center"/>
              <w:rPr>
                <w:rFonts w:cs="Times New Roman"/>
                <w:b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b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11AF" w14:textId="77777777" w:rsidR="00494825" w:rsidRPr="003E1F5E" w:rsidRDefault="00494825" w:rsidP="00474909">
            <w:pPr>
              <w:jc w:val="center"/>
              <w:rPr>
                <w:rFonts w:cs="Times New Roman"/>
                <w:b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b/>
                <w:sz w:val="24"/>
                <w:szCs w:val="24"/>
                <w:lang w:val="lt-LT"/>
              </w:rPr>
              <w:t>Plotas (m²)</w:t>
            </w:r>
          </w:p>
        </w:tc>
      </w:tr>
      <w:tr w:rsidR="00E0208B" w:rsidRPr="003E1F5E" w14:paraId="690D446A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40CC" w14:textId="77777777" w:rsidR="00E0208B" w:rsidRPr="003E1F5E" w:rsidRDefault="00277F43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ADD3" w14:textId="77777777" w:rsidR="00E0208B" w:rsidRPr="003E1F5E" w:rsidRDefault="00E0208B" w:rsidP="00E0208B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Administracinis pastatas 1B3p, Aukštaičių g. 43 (Administracinis korpusas)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37B8" w14:textId="77777777" w:rsidR="00E0208B" w:rsidRPr="003E1F5E" w:rsidRDefault="00E0208B" w:rsidP="00E0208B">
            <w:pPr>
              <w:rPr>
                <w:rFonts w:cs="Times New Roman"/>
                <w:sz w:val="24"/>
                <w:szCs w:val="24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Aukštaičių g.43,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4CF0" w14:textId="77777777" w:rsidR="00E0208B" w:rsidRPr="003E1F5E" w:rsidRDefault="00E0208B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843</w:t>
            </w:r>
          </w:p>
        </w:tc>
      </w:tr>
      <w:tr w:rsidR="00E0208B" w:rsidRPr="003E1F5E" w14:paraId="141B6132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7D4F" w14:textId="77777777" w:rsidR="00E0208B" w:rsidRPr="003E1F5E" w:rsidRDefault="00277F43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21A2" w14:textId="77777777" w:rsidR="00E0208B" w:rsidRPr="003E1F5E" w:rsidRDefault="00E0208B" w:rsidP="00E0208B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Administracinis pastatas 2B2p, Aukštaičių g. 43 (I korpusas)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6D7" w14:textId="77777777" w:rsidR="00E0208B" w:rsidRPr="003E1F5E" w:rsidRDefault="00E0208B" w:rsidP="00E0208B">
            <w:pPr>
              <w:rPr>
                <w:rFonts w:cs="Times New Roman"/>
                <w:sz w:val="24"/>
                <w:szCs w:val="24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Aukštaičių g.43,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286C" w14:textId="77777777" w:rsidR="00E0208B" w:rsidRPr="003E1F5E" w:rsidRDefault="00E0208B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458</w:t>
            </w:r>
          </w:p>
        </w:tc>
      </w:tr>
      <w:tr w:rsidR="00E0208B" w:rsidRPr="003E1F5E" w14:paraId="4CA10A4F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8A36" w14:textId="77777777" w:rsidR="00E0208B" w:rsidRPr="003E1F5E" w:rsidRDefault="00277F43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2BA8" w14:textId="77777777" w:rsidR="00E0208B" w:rsidRPr="003E1F5E" w:rsidRDefault="00E0208B" w:rsidP="00E0208B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Administracinis pastatas 5B2p, Aukštaičių g. 43 (V korpusas)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B78D" w14:textId="77777777" w:rsidR="00E0208B" w:rsidRPr="003E1F5E" w:rsidRDefault="00E0208B" w:rsidP="00E0208B">
            <w:pPr>
              <w:rPr>
                <w:rFonts w:cs="Times New Roman"/>
                <w:sz w:val="24"/>
                <w:szCs w:val="24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Aukštaičių g.43,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8F2B" w14:textId="77777777" w:rsidR="00E0208B" w:rsidRPr="003E1F5E" w:rsidRDefault="00E0208B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637</w:t>
            </w:r>
          </w:p>
        </w:tc>
      </w:tr>
      <w:tr w:rsidR="00E0208B" w:rsidRPr="003E1F5E" w14:paraId="4CAF895D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608C" w14:textId="77777777" w:rsidR="00E0208B" w:rsidRPr="003E1F5E" w:rsidRDefault="00277F43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4.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D19F" w14:textId="77777777" w:rsidR="00E0208B" w:rsidRPr="003E1F5E" w:rsidRDefault="00E0208B" w:rsidP="00E0208B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Valgykla 6M1p, Aukštaičių g. 43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96C7" w14:textId="77777777" w:rsidR="00E0208B" w:rsidRPr="003E1F5E" w:rsidRDefault="00E0208B" w:rsidP="00E0208B">
            <w:pPr>
              <w:rPr>
                <w:rFonts w:cs="Times New Roman"/>
                <w:sz w:val="24"/>
                <w:szCs w:val="24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Aukštaičių g.43,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3E37" w14:textId="77777777" w:rsidR="00E0208B" w:rsidRPr="003E1F5E" w:rsidRDefault="00E0208B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168</w:t>
            </w:r>
          </w:p>
        </w:tc>
      </w:tr>
      <w:tr w:rsidR="00E0208B" w:rsidRPr="003E1F5E" w14:paraId="3588CEE8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9645" w14:textId="77777777" w:rsidR="00E0208B" w:rsidRPr="003E1F5E" w:rsidRDefault="00277F43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5.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949A" w14:textId="77777777" w:rsidR="00E0208B" w:rsidRPr="003E1F5E" w:rsidRDefault="00E0208B" w:rsidP="00E0208B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Sargybos postas 7B1p, Aukštaičių g. 43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D958" w14:textId="77777777" w:rsidR="00E0208B" w:rsidRPr="003E1F5E" w:rsidRDefault="00E0208B" w:rsidP="00E0208B">
            <w:pPr>
              <w:rPr>
                <w:rFonts w:cs="Times New Roman"/>
                <w:sz w:val="24"/>
                <w:szCs w:val="24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Aukštaičių g.43,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F97C" w14:textId="77777777" w:rsidR="00E0208B" w:rsidRPr="003E1F5E" w:rsidRDefault="00E0208B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13</w:t>
            </w:r>
          </w:p>
        </w:tc>
      </w:tr>
      <w:tr w:rsidR="00E0208B" w:rsidRPr="003E1F5E" w14:paraId="4BE2745A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7159" w14:textId="77777777" w:rsidR="00E0208B" w:rsidRPr="003E1F5E" w:rsidRDefault="00277F43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6.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3FB8" w14:textId="77777777" w:rsidR="00E0208B" w:rsidRPr="003E1F5E" w:rsidRDefault="00E0208B" w:rsidP="00E0208B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Gamybinis pastatas 9P2p, Aukštaičių g. 43 (II, III, IV korpusas)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4E43" w14:textId="77777777" w:rsidR="00E0208B" w:rsidRPr="003E1F5E" w:rsidRDefault="00E0208B" w:rsidP="00E0208B">
            <w:pPr>
              <w:rPr>
                <w:rFonts w:cs="Times New Roman"/>
                <w:sz w:val="24"/>
                <w:szCs w:val="24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Aukštaičių g.43,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20B4" w14:textId="77777777" w:rsidR="00E0208B" w:rsidRPr="003E1F5E" w:rsidRDefault="00E0208B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3223</w:t>
            </w:r>
          </w:p>
        </w:tc>
      </w:tr>
      <w:tr w:rsidR="00E0208B" w:rsidRPr="003E1F5E" w14:paraId="75B7E238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8E2A" w14:textId="77777777" w:rsidR="00E0208B" w:rsidRPr="003E1F5E" w:rsidRDefault="00277F43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7.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C98F" w14:textId="77777777" w:rsidR="00E0208B" w:rsidRPr="003E1F5E" w:rsidRDefault="00E0208B" w:rsidP="00E0208B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Transformatorinė 8H1p, Aukštaičių g. 43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46CC" w14:textId="77777777" w:rsidR="00E0208B" w:rsidRPr="003E1F5E" w:rsidRDefault="00E0208B" w:rsidP="00E0208B">
            <w:pPr>
              <w:rPr>
                <w:rFonts w:cs="Times New Roman"/>
                <w:sz w:val="24"/>
                <w:szCs w:val="24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Aukštaičių g.43,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BD67" w14:textId="77777777" w:rsidR="00E0208B" w:rsidRPr="003E1F5E" w:rsidRDefault="00E0208B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84</w:t>
            </w:r>
          </w:p>
        </w:tc>
      </w:tr>
      <w:tr w:rsidR="00E0208B" w:rsidRPr="003E1F5E" w14:paraId="53F585DE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7B53" w14:textId="77777777" w:rsidR="00E0208B" w:rsidRPr="003E1F5E" w:rsidRDefault="00277F43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8.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F817" w14:textId="77777777" w:rsidR="00E0208B" w:rsidRPr="003E1F5E" w:rsidRDefault="00E0208B" w:rsidP="00E0208B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Dirbtuvės 10P1p, Aukštaičių g. 43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7B7F" w14:textId="77777777" w:rsidR="00E0208B" w:rsidRPr="003E1F5E" w:rsidRDefault="00E0208B" w:rsidP="00E0208B">
            <w:pPr>
              <w:rPr>
                <w:rFonts w:cs="Times New Roman"/>
                <w:sz w:val="24"/>
                <w:szCs w:val="24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Aukštaičių g.43,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9BC4" w14:textId="77777777" w:rsidR="00E0208B" w:rsidRPr="003E1F5E" w:rsidRDefault="00E0208B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112</w:t>
            </w:r>
          </w:p>
        </w:tc>
      </w:tr>
      <w:tr w:rsidR="00E0208B" w:rsidRPr="003E1F5E" w14:paraId="767766E6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836C" w14:textId="77777777" w:rsidR="00E0208B" w:rsidRPr="003E1F5E" w:rsidRDefault="00277F43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9.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7DAE" w14:textId="77777777" w:rsidR="00E0208B" w:rsidRPr="003E1F5E" w:rsidRDefault="00E0208B" w:rsidP="00E0208B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Vandens rezervuaras 4P1gb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65F0" w14:textId="77777777" w:rsidR="00E0208B" w:rsidRPr="003E1F5E" w:rsidRDefault="00E0208B" w:rsidP="00E0208B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Aukštaičių g.43,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66FA" w14:textId="77777777" w:rsidR="00E0208B" w:rsidRPr="003E1F5E" w:rsidRDefault="00E0208B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1574</w:t>
            </w:r>
          </w:p>
        </w:tc>
      </w:tr>
      <w:tr w:rsidR="00E0208B" w:rsidRPr="003E1F5E" w14:paraId="0F31732C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7CD7" w14:textId="77777777" w:rsidR="00E0208B" w:rsidRPr="003E1F5E" w:rsidRDefault="00277F43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10.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248A" w14:textId="77777777" w:rsidR="00E0208B" w:rsidRPr="003E1F5E" w:rsidRDefault="00E0208B" w:rsidP="00E0208B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Eigulių vandenvietė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9335" w14:textId="77777777" w:rsidR="00E0208B" w:rsidRPr="003E1F5E" w:rsidRDefault="00E0208B" w:rsidP="00E0208B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Kleboniškio g. 1F,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2043" w14:textId="77777777" w:rsidR="00E0208B" w:rsidRPr="003E1F5E" w:rsidRDefault="00E0208B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553</w:t>
            </w:r>
          </w:p>
        </w:tc>
      </w:tr>
      <w:tr w:rsidR="00E0208B" w:rsidRPr="003E1F5E" w14:paraId="7A689BC2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27BD" w14:textId="77777777" w:rsidR="00E0208B" w:rsidRPr="003E1F5E" w:rsidRDefault="00277F43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11.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65D0" w14:textId="77777777" w:rsidR="00E0208B" w:rsidRPr="003E1F5E" w:rsidRDefault="00E0208B" w:rsidP="00E0208B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Laboratorijos pastatas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A29E" w14:textId="77777777" w:rsidR="00E0208B" w:rsidRPr="003E1F5E" w:rsidRDefault="00E0208B" w:rsidP="00E0208B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Kleboniškio g. 1F,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813C" w14:textId="77777777" w:rsidR="00E0208B" w:rsidRPr="003E1F5E" w:rsidRDefault="00E0208B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1342</w:t>
            </w:r>
          </w:p>
        </w:tc>
      </w:tr>
      <w:tr w:rsidR="00E0208B" w:rsidRPr="003E1F5E" w14:paraId="38F7C447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4DD4" w14:textId="77777777" w:rsidR="00E0208B" w:rsidRPr="003E1F5E" w:rsidRDefault="00277F43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12.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71F1" w14:textId="77777777" w:rsidR="00E0208B" w:rsidRPr="003E1F5E" w:rsidRDefault="00E0208B" w:rsidP="00E0208B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Nuotekų valyklos objektai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FFAB" w14:textId="77777777" w:rsidR="00E0208B" w:rsidRPr="003E1F5E" w:rsidRDefault="00E0208B" w:rsidP="00E0208B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Marvelės g. 199A</w:t>
            </w:r>
            <w:r w:rsidR="007B0805" w:rsidRPr="003E1F5E">
              <w:rPr>
                <w:rFonts w:cs="Times New Roman"/>
                <w:sz w:val="24"/>
                <w:szCs w:val="24"/>
                <w:lang w:val="lt-LT"/>
              </w:rPr>
              <w:t>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2A27" w14:textId="77777777" w:rsidR="00E0208B" w:rsidRPr="003E1F5E" w:rsidRDefault="00E0208B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3000</w:t>
            </w:r>
          </w:p>
        </w:tc>
      </w:tr>
      <w:tr w:rsidR="00E0208B" w:rsidRPr="003E1F5E" w14:paraId="6701D774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B4C8" w14:textId="77777777" w:rsidR="00E0208B" w:rsidRPr="003E1F5E" w:rsidRDefault="00277F43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13.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2017" w14:textId="77777777" w:rsidR="00E0208B" w:rsidRPr="003E1F5E" w:rsidRDefault="00E0208B" w:rsidP="00E0208B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Vandens gerinimo įrenginiai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FE7B" w14:textId="77777777" w:rsidR="00E0208B" w:rsidRPr="003E1F5E" w:rsidRDefault="00E0208B" w:rsidP="00E0208B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Chemijos pr. 21,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6C48" w14:textId="77777777" w:rsidR="00E0208B" w:rsidRPr="003E1F5E" w:rsidRDefault="00E0208B" w:rsidP="00E0208B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1183</w:t>
            </w:r>
          </w:p>
        </w:tc>
      </w:tr>
      <w:tr w:rsidR="007B0805" w:rsidRPr="003E1F5E" w14:paraId="5B5FCCD1" w14:textId="77777777" w:rsidTr="007B0805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5A0D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14.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878E" w14:textId="77777777" w:rsidR="007B0805" w:rsidRPr="003E1F5E" w:rsidRDefault="007B0805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Pramonės vandens rezervuarai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1C77" w14:textId="77777777" w:rsidR="007B0805" w:rsidRPr="003E1F5E" w:rsidRDefault="007B0805" w:rsidP="007B0805">
            <w:r w:rsidRPr="003E1F5E">
              <w:rPr>
                <w:rFonts w:cs="Times New Roman"/>
                <w:sz w:val="24"/>
                <w:szCs w:val="24"/>
                <w:lang w:val="lt-LT"/>
              </w:rPr>
              <w:t>Chemijos pr. 21, Kaunas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BBDED0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3340</w:t>
            </w:r>
          </w:p>
        </w:tc>
      </w:tr>
      <w:tr w:rsidR="007B0805" w:rsidRPr="003E1F5E" w14:paraId="0698AF01" w14:textId="77777777" w:rsidTr="007B0805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667D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lastRenderedPageBreak/>
              <w:t>15.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86DA" w14:textId="77777777" w:rsidR="007B0805" w:rsidRPr="003E1F5E" w:rsidRDefault="007B0805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Pramonės vandens siurblinė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30F0" w14:textId="77777777" w:rsidR="007B0805" w:rsidRPr="003E1F5E" w:rsidRDefault="007B0805" w:rsidP="007B0805">
            <w:r w:rsidRPr="003E1F5E">
              <w:rPr>
                <w:rFonts w:cs="Times New Roman"/>
                <w:sz w:val="24"/>
                <w:szCs w:val="24"/>
                <w:lang w:val="lt-LT"/>
              </w:rPr>
              <w:t>Chemijos pr. 21, Kaunas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93591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</w:p>
        </w:tc>
      </w:tr>
      <w:tr w:rsidR="007B0805" w:rsidRPr="003E1F5E" w14:paraId="7C0C3A4B" w14:textId="77777777" w:rsidTr="007B0805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7D1A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16.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09B6" w14:textId="77777777" w:rsidR="007B0805" w:rsidRPr="003E1F5E" w:rsidRDefault="007B0805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Petrašiūnų VGĮ-2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7EF4" w14:textId="77777777" w:rsidR="007B0805" w:rsidRPr="003E1F5E" w:rsidRDefault="007B0805" w:rsidP="007B0805">
            <w:r w:rsidRPr="003E1F5E">
              <w:rPr>
                <w:rFonts w:cs="Times New Roman"/>
                <w:sz w:val="24"/>
                <w:szCs w:val="24"/>
                <w:lang w:val="lt-LT"/>
              </w:rPr>
              <w:t>Chemijos pr. 21, Kaunas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4FCE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</w:p>
        </w:tc>
      </w:tr>
      <w:tr w:rsidR="007B0805" w:rsidRPr="003E1F5E" w14:paraId="02D92EEB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52BE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17.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3AD6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Kalniečių vandens siurblinė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E84D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Muravos g. 5,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B387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1633</w:t>
            </w:r>
          </w:p>
        </w:tc>
      </w:tr>
      <w:tr w:rsidR="007B0805" w:rsidRPr="003E1F5E" w14:paraId="5A5AFBC5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9DEC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18.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5B8C" w14:textId="77777777" w:rsidR="007B0805" w:rsidRPr="003E1F5E" w:rsidRDefault="007B0805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Vilijampolės vandens siurblinė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0185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Apuolės g. 7,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284E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766</w:t>
            </w:r>
          </w:p>
        </w:tc>
      </w:tr>
      <w:tr w:rsidR="00277F43" w:rsidRPr="003E1F5E" w14:paraId="7FF547C7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A0B0" w14:textId="77777777" w:rsidR="00277F43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19.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74E7" w14:textId="77777777" w:rsidR="00277F43" w:rsidRPr="003E1F5E" w:rsidRDefault="00277F43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Petrašiūnų vandens siurblinė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8A3A" w14:textId="77777777" w:rsidR="00277F43" w:rsidRPr="003E1F5E" w:rsidRDefault="00277F43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R. Kalantos g. 120,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916A" w14:textId="77777777" w:rsidR="00277F43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1748</w:t>
            </w:r>
          </w:p>
        </w:tc>
      </w:tr>
      <w:tr w:rsidR="007B0805" w:rsidRPr="003E1F5E" w14:paraId="36D27773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9271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20.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E5EC" w14:textId="77777777" w:rsidR="007B0805" w:rsidRPr="003E1F5E" w:rsidRDefault="007B0805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Domeikavos vandens siurblinė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65B9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Bažnyčios g. 30 (Domeikava)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65FD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166</w:t>
            </w:r>
          </w:p>
        </w:tc>
      </w:tr>
      <w:tr w:rsidR="007B0805" w:rsidRPr="003E1F5E" w14:paraId="74D07362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36C4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21.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DBB1" w14:textId="77777777" w:rsidR="007B0805" w:rsidRPr="003E1F5E" w:rsidRDefault="007B0805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Aleksoto vandens siurblinė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CAA7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Dariaus ir Girėno g. 42,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28BB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396</w:t>
            </w:r>
          </w:p>
        </w:tc>
      </w:tr>
      <w:tr w:rsidR="007B0805" w:rsidRPr="003E1F5E" w14:paraId="31D73A83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74B4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22.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1233" w14:textId="77777777" w:rsidR="007B0805" w:rsidRPr="003E1F5E" w:rsidRDefault="007B0805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Domeikavos vandens siurblinė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35A0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Neries g. 1, Domeikava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01C8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238</w:t>
            </w:r>
          </w:p>
        </w:tc>
      </w:tr>
      <w:tr w:rsidR="007B0805" w:rsidRPr="003E1F5E" w14:paraId="227E9CFA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79CD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23.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6885" w14:textId="77777777" w:rsidR="007B0805" w:rsidRPr="003E1F5E" w:rsidRDefault="007B0805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A. Panemunės vandens siurblinė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6EE3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Sakalų g. 2,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D9A0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154</w:t>
            </w:r>
          </w:p>
        </w:tc>
      </w:tr>
      <w:tr w:rsidR="007B0805" w:rsidRPr="003E1F5E" w14:paraId="0DF25E89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F218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24.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634D" w14:textId="77777777" w:rsidR="007B0805" w:rsidRPr="003E1F5E" w:rsidRDefault="007B0805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Garliavos vandens siurblinė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600F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Žalioji g. 31, Garliava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E62E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279</w:t>
            </w:r>
          </w:p>
        </w:tc>
      </w:tr>
      <w:tr w:rsidR="007B0805" w:rsidRPr="003E1F5E" w14:paraId="6B991915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6FDC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25.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0656" w14:textId="77777777" w:rsidR="007B0805" w:rsidRPr="003E1F5E" w:rsidRDefault="007B0805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Nuotekų grotų pastatas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305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Bartuvos g. 13A</w:t>
            </w:r>
            <w:r w:rsidR="00277F43" w:rsidRPr="003E1F5E">
              <w:rPr>
                <w:rFonts w:cs="Times New Roman"/>
                <w:sz w:val="24"/>
                <w:szCs w:val="24"/>
                <w:lang w:val="lt-LT"/>
              </w:rPr>
              <w:t>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715F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284</w:t>
            </w:r>
          </w:p>
        </w:tc>
      </w:tr>
      <w:tr w:rsidR="007B0805" w:rsidRPr="003E1F5E" w14:paraId="041F931C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3715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26.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1597" w14:textId="77777777" w:rsidR="007B0805" w:rsidRPr="003E1F5E" w:rsidRDefault="007B0805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Nuotekų siurblinė Nr. 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3087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H. ir O. Minkovskių g. 33,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6976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273</w:t>
            </w:r>
          </w:p>
        </w:tc>
      </w:tr>
      <w:tr w:rsidR="007B0805" w:rsidRPr="003E1F5E" w14:paraId="6FFA6843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5856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27.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C775" w14:textId="77777777" w:rsidR="007B0805" w:rsidRPr="003E1F5E" w:rsidRDefault="007B0805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Nuotekų siurblinė Nr. 4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B091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R. Kalantos g. 20,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7515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545</w:t>
            </w:r>
          </w:p>
        </w:tc>
      </w:tr>
      <w:tr w:rsidR="007B0805" w:rsidRPr="003E1F5E" w14:paraId="60B95369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D709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28.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687C" w14:textId="77777777" w:rsidR="007B0805" w:rsidRPr="003E1F5E" w:rsidRDefault="007B0805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Nuotekų siurblinė Nr. 161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2C66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Kalantos g. 124</w:t>
            </w:r>
            <w:r w:rsidR="00277F43" w:rsidRPr="003E1F5E">
              <w:rPr>
                <w:rFonts w:cs="Times New Roman"/>
                <w:sz w:val="24"/>
                <w:szCs w:val="24"/>
                <w:lang w:val="lt-LT"/>
              </w:rPr>
              <w:t>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063D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184</w:t>
            </w:r>
          </w:p>
        </w:tc>
      </w:tr>
      <w:tr w:rsidR="007B0805" w:rsidRPr="003E1F5E" w14:paraId="15D8012A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C9B9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29.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8B3B" w14:textId="77777777" w:rsidR="007B0805" w:rsidRPr="003E1F5E" w:rsidRDefault="007B0805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Nuotekų siurblinė Nr. 5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4C25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Popieriaus g. 15,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0EFE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450</w:t>
            </w:r>
          </w:p>
        </w:tc>
      </w:tr>
      <w:tr w:rsidR="007B0805" w:rsidRPr="003E1F5E" w14:paraId="1CB7048C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6866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30.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D71D" w14:textId="77777777" w:rsidR="007B0805" w:rsidRPr="003E1F5E" w:rsidRDefault="007B0805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Nuotekų siurblinė Nr. 6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4702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Betygalos g. 4,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D88B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650</w:t>
            </w:r>
          </w:p>
        </w:tc>
      </w:tr>
      <w:tr w:rsidR="007B0805" w:rsidRPr="003E1F5E" w14:paraId="4B5DBBD1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1D3E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31.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97B6" w14:textId="77777777" w:rsidR="007B0805" w:rsidRPr="003E1F5E" w:rsidRDefault="007B0805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Nuotekų siurblinė Nr. 13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DFD5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Technikos g. 13,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C97F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254</w:t>
            </w:r>
          </w:p>
        </w:tc>
      </w:tr>
      <w:tr w:rsidR="007B0805" w:rsidRPr="003E1F5E" w14:paraId="2ABFD857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20FB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32.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3823" w14:textId="77777777" w:rsidR="007B0805" w:rsidRPr="003E1F5E" w:rsidRDefault="007B0805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Grotų pastatas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99B0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Ašigalio g. 8,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E242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665</w:t>
            </w:r>
          </w:p>
        </w:tc>
      </w:tr>
      <w:tr w:rsidR="007B0805" w:rsidRPr="003E1F5E" w14:paraId="0F4E11D7" w14:textId="77777777" w:rsidTr="00452C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5DB2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33.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3235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Nuotekų valyklos dumblo poligonas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EC1A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Vilemų km., Zapyškio sen., Kauno r.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7AE8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43</w:t>
            </w:r>
          </w:p>
        </w:tc>
      </w:tr>
      <w:tr w:rsidR="007B0805" w:rsidRPr="003E1F5E" w14:paraId="1CB36159" w14:textId="77777777" w:rsidTr="00277F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2CBD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34.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1B02" w14:textId="77777777" w:rsidR="007B0805" w:rsidRPr="003E1F5E" w:rsidRDefault="007B0805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II-kėlimo vandens siurblinė Nr. 7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1F74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Krėvės pr. 98A</w:t>
            </w:r>
            <w:r w:rsidR="00277F43" w:rsidRPr="003E1F5E">
              <w:rPr>
                <w:rFonts w:cs="Times New Roman"/>
                <w:sz w:val="24"/>
                <w:szCs w:val="24"/>
                <w:lang w:val="lt-LT"/>
              </w:rPr>
              <w:t>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C6535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85</w:t>
            </w:r>
          </w:p>
        </w:tc>
      </w:tr>
      <w:tr w:rsidR="007B0805" w:rsidRPr="003E1F5E" w14:paraId="385C29C6" w14:textId="77777777" w:rsidTr="00277F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4490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35.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08C1" w14:textId="77777777" w:rsidR="007B0805" w:rsidRPr="003E1F5E" w:rsidRDefault="007B0805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II-kėlimo vandens siurblinė Nr. 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8FAE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Lukšio g. 45A</w:t>
            </w:r>
            <w:r w:rsidR="00277F43" w:rsidRPr="003E1F5E">
              <w:rPr>
                <w:rFonts w:cs="Times New Roman"/>
                <w:sz w:val="24"/>
                <w:szCs w:val="24"/>
                <w:lang w:val="lt-LT"/>
              </w:rPr>
              <w:t>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DEF8F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153</w:t>
            </w:r>
          </w:p>
        </w:tc>
      </w:tr>
      <w:tr w:rsidR="007B0805" w:rsidRPr="003E1F5E" w14:paraId="3D7D5F4D" w14:textId="77777777" w:rsidTr="00277F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6F31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lastRenderedPageBreak/>
              <w:t>36.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19C" w14:textId="77777777" w:rsidR="007B0805" w:rsidRPr="003E1F5E" w:rsidRDefault="007B0805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II-kėlimo vandens siurblinė Nr. 15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3A1A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Ukmergės g. 4B</w:t>
            </w:r>
            <w:r w:rsidR="00277F43" w:rsidRPr="003E1F5E">
              <w:rPr>
                <w:rFonts w:cs="Times New Roman"/>
                <w:sz w:val="24"/>
                <w:szCs w:val="24"/>
                <w:lang w:val="lt-LT"/>
              </w:rPr>
              <w:t>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5B56A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144</w:t>
            </w:r>
          </w:p>
        </w:tc>
      </w:tr>
      <w:tr w:rsidR="007B0805" w:rsidRPr="003E1F5E" w14:paraId="55E58EEA" w14:textId="77777777" w:rsidTr="00277F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E4DE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37.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CE99" w14:textId="77777777" w:rsidR="007B0805" w:rsidRPr="003E1F5E" w:rsidRDefault="007B0805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II-kėlimo vandens siurblinė Nr. 19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9507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 xml:space="preserve">Taikos </w:t>
            </w:r>
            <w:r w:rsidR="00277F43" w:rsidRPr="003E1F5E">
              <w:rPr>
                <w:rFonts w:cs="Times New Roman"/>
                <w:sz w:val="24"/>
                <w:szCs w:val="24"/>
                <w:lang w:val="lt-LT"/>
              </w:rPr>
              <w:t>p</w:t>
            </w:r>
            <w:r w:rsidRPr="003E1F5E">
              <w:rPr>
                <w:rFonts w:cs="Times New Roman"/>
                <w:sz w:val="24"/>
                <w:szCs w:val="24"/>
                <w:lang w:val="lt-LT"/>
              </w:rPr>
              <w:t>r. 86E</w:t>
            </w:r>
            <w:r w:rsidR="00277F43" w:rsidRPr="003E1F5E">
              <w:rPr>
                <w:rFonts w:cs="Times New Roman"/>
                <w:sz w:val="24"/>
                <w:szCs w:val="24"/>
                <w:lang w:val="lt-LT"/>
              </w:rPr>
              <w:t>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51865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155</w:t>
            </w:r>
          </w:p>
        </w:tc>
      </w:tr>
      <w:tr w:rsidR="007B0805" w:rsidRPr="003E1F5E" w14:paraId="5786839E" w14:textId="77777777" w:rsidTr="00277F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97FF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38.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0E8A" w14:textId="77777777" w:rsidR="007B0805" w:rsidRPr="003E1F5E" w:rsidRDefault="007B0805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II-kėlimo vandens siurblinė Nr. 21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BC78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Partizanų g. 98A</w:t>
            </w:r>
            <w:r w:rsidR="00277F43" w:rsidRPr="003E1F5E">
              <w:rPr>
                <w:rFonts w:cs="Times New Roman"/>
                <w:sz w:val="24"/>
                <w:szCs w:val="24"/>
                <w:lang w:val="lt-LT"/>
              </w:rPr>
              <w:t>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916A5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34</w:t>
            </w:r>
          </w:p>
        </w:tc>
      </w:tr>
      <w:tr w:rsidR="007B0805" w:rsidRPr="003E1F5E" w14:paraId="227065D9" w14:textId="77777777" w:rsidTr="00277F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2FC5" w14:textId="77777777" w:rsidR="007B0805" w:rsidRPr="003E1F5E" w:rsidRDefault="00277F43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39.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7D92" w14:textId="77777777" w:rsidR="007B0805" w:rsidRPr="003E1F5E" w:rsidRDefault="007B0805" w:rsidP="007B0805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II-kėlimo vandens siurblinė Nr. 22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1E2F" w14:textId="77777777" w:rsidR="007B0805" w:rsidRPr="003E1F5E" w:rsidRDefault="007B0805" w:rsidP="007B0805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Partizanų g. 168A</w:t>
            </w:r>
            <w:r w:rsidR="00277F43" w:rsidRPr="003E1F5E">
              <w:rPr>
                <w:rFonts w:cs="Times New Roman"/>
                <w:sz w:val="24"/>
                <w:szCs w:val="24"/>
                <w:lang w:val="lt-LT"/>
              </w:rPr>
              <w:t>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9CA3D" w14:textId="77777777" w:rsidR="007B0805" w:rsidRPr="003E1F5E" w:rsidRDefault="007B0805" w:rsidP="007B0805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45</w:t>
            </w:r>
          </w:p>
        </w:tc>
      </w:tr>
      <w:tr w:rsidR="00277F43" w:rsidRPr="003E1F5E" w14:paraId="150D37C9" w14:textId="77777777" w:rsidTr="00277F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E795" w14:textId="77777777" w:rsidR="00277F43" w:rsidRPr="003E1F5E" w:rsidRDefault="00277F43" w:rsidP="00277F43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40.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3059" w14:textId="77777777" w:rsidR="00277F43" w:rsidRPr="003E1F5E" w:rsidRDefault="00277F43" w:rsidP="00277F43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II-kėlimo vandens siurblinė Nr. 23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8B6A" w14:textId="77777777" w:rsidR="00277F43" w:rsidRPr="003E1F5E" w:rsidRDefault="00277F43" w:rsidP="00277F43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Partizanų g. 198A,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44D7A" w14:textId="77777777" w:rsidR="00277F43" w:rsidRPr="003E1F5E" w:rsidRDefault="00277F43" w:rsidP="00277F43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34</w:t>
            </w:r>
          </w:p>
        </w:tc>
      </w:tr>
      <w:tr w:rsidR="00277F43" w:rsidRPr="003E1F5E" w14:paraId="6886E397" w14:textId="77777777" w:rsidTr="00277F4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D43D" w14:textId="77777777" w:rsidR="00277F43" w:rsidRPr="003E1F5E" w:rsidRDefault="00277F43" w:rsidP="00277F43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41.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072C" w14:textId="77777777" w:rsidR="00277F43" w:rsidRPr="003E1F5E" w:rsidRDefault="00277F43" w:rsidP="00277F43">
            <w:pPr>
              <w:jc w:val="both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II-kėlimo vandens siurblinė Nr. 24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E2C0" w14:textId="77777777" w:rsidR="00277F43" w:rsidRPr="003E1F5E" w:rsidRDefault="00277F43" w:rsidP="00277F43">
            <w:pPr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Raudondvario g. 204B, Kaunas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2A954" w14:textId="77777777" w:rsidR="00277F43" w:rsidRPr="003E1F5E" w:rsidRDefault="00277F43" w:rsidP="00277F43">
            <w:pPr>
              <w:jc w:val="center"/>
              <w:rPr>
                <w:rFonts w:cs="Times New Roman"/>
                <w:sz w:val="24"/>
                <w:szCs w:val="24"/>
                <w:lang w:val="lt-LT"/>
              </w:rPr>
            </w:pPr>
            <w:r w:rsidRPr="003E1F5E">
              <w:rPr>
                <w:rFonts w:cs="Times New Roman"/>
                <w:sz w:val="24"/>
                <w:szCs w:val="24"/>
                <w:lang w:val="lt-LT"/>
              </w:rPr>
              <w:t>60</w:t>
            </w:r>
          </w:p>
        </w:tc>
      </w:tr>
    </w:tbl>
    <w:p w14:paraId="19D5FD29" w14:textId="77777777" w:rsidR="000B438C" w:rsidRPr="003E1F5E" w:rsidRDefault="000B438C"/>
    <w:p w14:paraId="415DD78D" w14:textId="77777777" w:rsidR="00474909" w:rsidRPr="003E1F5E" w:rsidRDefault="00474909" w:rsidP="00474909">
      <w:pPr>
        <w:spacing w:before="120" w:after="0" w:line="240" w:lineRule="auto"/>
        <w:rPr>
          <w:rFonts w:eastAsia="Times New Roman" w:cs="Times New Roman"/>
          <w:b/>
          <w:sz w:val="28"/>
          <w:szCs w:val="28"/>
          <w:lang w:val="lt-LT" w:eastAsia="lt-LT"/>
        </w:rPr>
      </w:pPr>
      <w:r w:rsidRPr="003E1F5E">
        <w:rPr>
          <w:rFonts w:eastAsia="Times New Roman" w:cs="Times New Roman"/>
          <w:b/>
          <w:sz w:val="28"/>
          <w:szCs w:val="28"/>
          <w:lang w:val="lt-LT" w:eastAsia="lt-LT"/>
        </w:rPr>
        <w:t>Siurblinės ir vandens gręžiniai</w:t>
      </w:r>
    </w:p>
    <w:p w14:paraId="482304E7" w14:textId="77777777" w:rsidR="00494825" w:rsidRPr="003E1F5E" w:rsidRDefault="00494825" w:rsidP="00474909"/>
    <w:tbl>
      <w:tblPr>
        <w:tblW w:w="7797" w:type="dxa"/>
        <w:tblInd w:w="-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3827"/>
        <w:gridCol w:w="2976"/>
      </w:tblGrid>
      <w:tr w:rsidR="00474909" w:rsidRPr="003E1F5E" w14:paraId="38E38708" w14:textId="77777777" w:rsidTr="00474909">
        <w:trPr>
          <w:trHeight w:val="1065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7FF31B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b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  <w:b/>
                <w:bCs/>
                <w:szCs w:val="22"/>
              </w:rPr>
              <w:t>Zonos numeris</w:t>
            </w:r>
            <w:r w:rsidRPr="003E1F5E">
              <w:rPr>
                <w:rStyle w:val="eop"/>
                <w:rFonts w:asciiTheme="minorHAnsi" w:hAnsiTheme="minorHAnsi"/>
                <w:b/>
                <w:szCs w:val="22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9DF67B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  <w:b/>
                <w:bCs/>
                <w:szCs w:val="22"/>
              </w:rPr>
              <w:t>Objekto pavadinimas</w:t>
            </w:r>
            <w:r w:rsidRPr="003E1F5E">
              <w:rPr>
                <w:rStyle w:val="eop"/>
                <w:rFonts w:asciiTheme="minorHAnsi" w:hAnsiTheme="minorHAnsi"/>
                <w:szCs w:val="22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056B7C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  <w:b/>
                <w:bCs/>
                <w:szCs w:val="22"/>
              </w:rPr>
              <w:t>Koordinatės</w:t>
            </w:r>
          </w:p>
          <w:p w14:paraId="7EF93141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  <w:b/>
                <w:bCs/>
                <w:szCs w:val="22"/>
              </w:rPr>
              <w:t>LKS - 94 ir WGS - 84</w:t>
            </w:r>
            <w:r w:rsidRPr="003E1F5E">
              <w:rPr>
                <w:rStyle w:val="eop"/>
                <w:rFonts w:asciiTheme="minorHAnsi" w:hAnsiTheme="minorHAnsi"/>
                <w:szCs w:val="22"/>
              </w:rPr>
              <w:t> </w:t>
            </w:r>
          </w:p>
        </w:tc>
      </w:tr>
      <w:tr w:rsidR="00474909" w:rsidRPr="003E1F5E" w14:paraId="6408444C" w14:textId="77777777" w:rsidTr="00474909">
        <w:trPr>
          <w:trHeight w:val="300"/>
        </w:trPr>
        <w:tc>
          <w:tcPr>
            <w:tcW w:w="77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BC01C3F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  <w:b/>
                <w:bCs/>
              </w:rPr>
              <w:t>KLEBONIŠKIO VANDENVIETĖ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  <w:r w:rsidRPr="003E1F5E">
              <w:rPr>
                <w:rStyle w:val="eop"/>
                <w:rFonts w:asciiTheme="minorHAnsi" w:hAnsiTheme="minorHAnsi"/>
                <w:b/>
              </w:rPr>
              <w:t>Kleboniškio g. 1</w:t>
            </w:r>
          </w:p>
        </w:tc>
      </w:tr>
      <w:tr w:rsidR="00474909" w:rsidRPr="003E1F5E" w14:paraId="6A6BE34A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31064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3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CAB67E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Vandenruošos pastatas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C804C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496041, 6091086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429D18D5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FB7309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79025B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Antro kėlimo siurblinės pastatas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5C079F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496005, 6091120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02660F3F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CE7474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56599C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Vandens rezervuarai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B89CD9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496018, 6091097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073402EE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63924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EF2541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Aikštelė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75045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33CC786A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6113F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47CAB7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Tvora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389C2E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4371AA13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343CF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8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13D45A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Transformatorinė (el. skydinė)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C66DDD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495998, 6091099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34AD8F84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967F3A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9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9BDC9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S1E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86A64E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6091193, 496095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474E5CF2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678B21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10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513219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S2E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1FBE35E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6091141, 496096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00B572CF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509AEA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53C52B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S4E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FBFEB5E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6091149, 496093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35D4EF26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0213D7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BFF222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S5E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B8A4D2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6091205,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2297D50C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496071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4156A6F6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E74AB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13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2A1403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S2D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4EA683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6091033, 495952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170C4F1D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500E20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3AAFFF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S6D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7EC9B1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6090887, 495801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0B2330D8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43CDC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15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39EE4A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S7D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7739B1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6090917,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67ED069A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495830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5458437B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157B59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16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29FDF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S8D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00D780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6090963, 495859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4C6A1319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21BACC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lastRenderedPageBreak/>
              <w:t>17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07FA4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S9D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3194B4A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Užtampuotas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03D754C8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6B8F49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18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6497E4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S10D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F2404C1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6091062, 495950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38CBD8F3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DC2903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19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1E464E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S11D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F7C260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6090999, 495870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04136CA6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4EA629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20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496277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S6E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53348B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6091158, 496053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53EDF60B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3BDFF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21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0BE16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S7E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D2B170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6091137, 495995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7DFD5E03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04F47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22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23455C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S8E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28A2E1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Neregistruotas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4D92B280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0C95D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23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DD69F2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S12D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3620BD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6090914, 495760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39201551" w14:textId="77777777" w:rsidTr="00474909">
        <w:trPr>
          <w:trHeight w:val="300"/>
        </w:trPr>
        <w:tc>
          <w:tcPr>
            <w:tcW w:w="77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hideMark/>
          </w:tcPr>
          <w:p w14:paraId="0FD6A90D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  <w:b/>
                <w:bCs/>
              </w:rPr>
              <w:t>VIČIŪNŲ VANDENS SIURBLINĖ Kruonio g. 23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6EB08B25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DE83BE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7 – 15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70D62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Vandens siurblinė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D496F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498594, 6083334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3DA37019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D70F9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17 – 34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7DE52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Rezervuarai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CCE614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498632, 6083361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457C4D05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1038F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35 - 38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6612F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Įvažiavimo vartai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F1EF7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1D086C59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A399D9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39 – 47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51FC4A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Perimetras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348704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7F7DE5E0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316547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49 - 61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07318D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Vandens gerinimo įrenginiai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804E97B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498602, 6083309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723D9A88" w14:textId="77777777" w:rsidTr="00474909">
        <w:trPr>
          <w:trHeight w:val="615"/>
        </w:trPr>
        <w:tc>
          <w:tcPr>
            <w:tcW w:w="77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hideMark/>
          </w:tcPr>
          <w:p w14:paraId="1BE8CC8C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b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  <w:b/>
                <w:bCs/>
              </w:rPr>
              <w:t>VIČIŪNŲ VANDENVIETĖ</w:t>
            </w:r>
            <w:r w:rsidRPr="003E1F5E">
              <w:rPr>
                <w:rStyle w:val="eop"/>
                <w:rFonts w:asciiTheme="minorHAnsi" w:hAnsiTheme="minorHAnsi"/>
                <w:b/>
              </w:rPr>
              <w:t>S</w:t>
            </w:r>
            <w:r w:rsidRPr="003E1F5E">
              <w:rPr>
                <w:rFonts w:asciiTheme="minorHAnsi" w:hAnsiTheme="minorHAnsi" w:cs="Segoe UI"/>
                <w:b/>
                <w:sz w:val="18"/>
                <w:szCs w:val="18"/>
              </w:rPr>
              <w:t xml:space="preserve"> </w:t>
            </w:r>
            <w:r w:rsidRPr="003E1F5E">
              <w:rPr>
                <w:rStyle w:val="normaltextrun"/>
                <w:rFonts w:asciiTheme="minorHAnsi" w:hAnsiTheme="minorHAnsi"/>
                <w:b/>
                <w:bCs/>
              </w:rPr>
              <w:t>PULTINĖS IR GRĘŽINIAI</w:t>
            </w:r>
            <w:r w:rsidRPr="003E1F5E">
              <w:rPr>
                <w:rStyle w:val="eop"/>
                <w:rFonts w:asciiTheme="minorHAnsi" w:hAnsiTheme="minorHAnsi"/>
                <w:b/>
              </w:rPr>
              <w:t> Kruonio g. 2</w:t>
            </w:r>
          </w:p>
          <w:p w14:paraId="4CFBC83D" w14:textId="77777777" w:rsidR="00474909" w:rsidRPr="003E1F5E" w:rsidRDefault="00474909" w:rsidP="00474909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b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  <w:b/>
                <w:bCs/>
              </w:rPr>
              <w:t>PULTINĖ P - 1</w:t>
            </w:r>
            <w:r w:rsidRPr="003E1F5E">
              <w:rPr>
                <w:rStyle w:val="eop"/>
                <w:rFonts w:asciiTheme="minorHAnsi" w:hAnsiTheme="minorHAnsi"/>
                <w:b/>
              </w:rPr>
              <w:t> </w:t>
            </w:r>
          </w:p>
        </w:tc>
      </w:tr>
      <w:tr w:rsidR="00474909" w:rsidRPr="003E1F5E" w14:paraId="6A988721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5E537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 – 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B499AD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P – 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786A73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54.888587, 23.983877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6C727361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84F68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3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F23DFC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TP – 165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40B527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54.888501, 23.983867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58B6CE5A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C144C0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7764F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20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697B99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6083512,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56B78003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499046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54716C90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1735AC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7305AA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AD201A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6083422.05,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7CB55B03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499122.21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02E3B4F2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5EAE80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8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592457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21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D3EE27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6083558,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34643220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499048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3188E1BA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A147AE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9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47DF03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19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43702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6083610,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5032378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499022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46BB0CC1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487270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10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5B12AB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10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E81E30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6083665.88,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60DAD8C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498956.86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3B9FD5AC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E52660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13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FDF7AF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13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13C100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6083636.53,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5BE00154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498920.81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7E4FC8BC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D4FF5F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55E22F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14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D31CE2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6083575.91,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5A07F50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498966.86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79C88E32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D4C12B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15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03659D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15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5E0D74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6083628.33,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0A36F7AE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499001.41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6EDB3A85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041904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16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4063E1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16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4475C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6083483.75,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0866E7E7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499084.26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565181C4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60E39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0831FB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P -2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725C72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54.887772, 23.985036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70D53954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EC1BE4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F6AB94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6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213DFB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6083338.38,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4753B1B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499157.66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7A8DFD7C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053DC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3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1FFBA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12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05C88D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6083330,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45EB9A5F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499197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2988332C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42691F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C79377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17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7127D3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6083367.6,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2911C390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499127.2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6AEFE490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1FD9E0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F65DBD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18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76DCB2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6083350,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05FD8BFC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lastRenderedPageBreak/>
              <w:t>499187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727C8BA2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2053FD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lastRenderedPageBreak/>
              <w:t>6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42C523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22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919A57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6083457,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33DAF883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499122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16C6ABFB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05C21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F37FC4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23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793767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6083407,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574F42E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499142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7789E9CA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C06CA9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 – 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157D3E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P – 3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7271F1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54.885964, 23.986622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1B81EDB4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DACFEA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3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66FC47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TP – 164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E91972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54.885449, 23.985850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14CAF658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88CA3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C25FD2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E2CBD7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6083226.73,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5AB2B4B2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499176.64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7E3C9550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59541A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FC43E3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TP – 1000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C51829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54.884602, 23.987969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4981639F" w14:textId="77777777" w:rsidTr="00474909">
        <w:trPr>
          <w:trHeight w:val="855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392CA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9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72CF9F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93CF3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6083182, 499153.74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25F50A75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D7A12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10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4E3F92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3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E974D2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6083273.15,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2D335949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499139.61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4966A247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9EE22D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57B09E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5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1F4FD4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6083286.27,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3D4634DC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499173.64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46534712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6C6D24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A3AE6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11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D66ABB1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6083215,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06D5776D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499132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6AA4926B" w14:textId="77777777" w:rsidTr="00474909">
        <w:trPr>
          <w:trHeight w:val="396"/>
        </w:trPr>
        <w:tc>
          <w:tcPr>
            <w:tcW w:w="77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hideMark/>
          </w:tcPr>
          <w:p w14:paraId="03DA596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  <w:b/>
                <w:bCs/>
              </w:rPr>
              <w:t>PETRAŠIŪNŲ VANDENVIETĖ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  <w:r w:rsidRPr="003E1F5E">
              <w:rPr>
                <w:rStyle w:val="eop"/>
                <w:rFonts w:asciiTheme="minorHAnsi" w:hAnsiTheme="minorHAnsi"/>
                <w:b/>
              </w:rPr>
              <w:t>R. Kalantos g. 120</w:t>
            </w:r>
          </w:p>
        </w:tc>
      </w:tr>
      <w:tr w:rsidR="00474909" w:rsidRPr="003E1F5E" w14:paraId="6E612447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91F01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 – 77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B42DF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Administracinis pastatas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462DB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501224, 6083746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5EB627E0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B9A4E4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F7844A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41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9ACCF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6083823, 501284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55D6B6EE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2497CA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DFEAF0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42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44C8C3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6083813, 501304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4B14A84D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34BD5A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3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50E6F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43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B926DD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6083804, 501327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4DF4F9D5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897EC4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D11B84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44A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19699A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6083747, 501284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565F5DFE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2145C2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7DF419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44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0A4E01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6083754, 501340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74FC69BA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A5CD31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BD8434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45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85899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6083710, 501347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13E34CEB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70F8CA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05065F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46A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D22BB3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6083649, 601341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67F7581B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0A9383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8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C9CEA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47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0989C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6083619, 501359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528FAC6A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FBE24C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9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2532F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49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20C76F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6083819, 501379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0CCB7755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D63619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10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E643E2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49A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C7170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6083541.1, 501361.2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0B33B742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ADC12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D80E19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TP – 900-1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A1A49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54.887964, 24.021452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5FC82466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0A0B42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5ECA3A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TP-900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80F873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54.890128, 24.021026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0094A462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2947FB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BB2360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11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4906C0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6310FF3D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72F2A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D3F392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12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33F37F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6083500, 501177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091EC046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1CB887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3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DFE610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13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89D78A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6083519, 501178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4AA74455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C2E9B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8CD25D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15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6F45AD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6083539,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3FD0DC7C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501177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2A172252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F54F11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E6FF04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16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D20D00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6083562,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33499CF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501177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7AF56417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8C69EC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C85D2D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18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AB440B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6083602,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735E126A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501169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05778376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0DC2AA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lastRenderedPageBreak/>
              <w:t>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F1B46C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21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A363B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6083659,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3734F3BE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501154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63D98D93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FB0BA0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8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F9D71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17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BD384A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6083582,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5A254BCB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501175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3266DB70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1930A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9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6C078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TP – 500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699ADD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54.888456, 24.018615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6E06FAF7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FD38A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72ED6E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0B667C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6083382,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6F676E7F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501205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29594B84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D6C740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  <w:b/>
                <w:bCs/>
              </w:rPr>
              <w:t>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A69CEA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5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DEC5D3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6083394,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2D582391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501201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1033CE36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B2D8A0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3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2D4B84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6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B6D52D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608309,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621D117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501197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47518FFA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7AA823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911B3C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CEA272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6083429,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293A9421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501192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70625228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0D496E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C6D21B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8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774B2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6083446,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7C8AB583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501185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1B37A148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F6B43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6C097B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9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B47E4F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6083463,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6F5E999A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501184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693FC9BF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33163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E7BAEF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10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FB27D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6083473,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5433FB62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501179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7AE11127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2B9AD9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8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E05757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14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837CA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6083345,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0A51B031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501195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177D8032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5BFEB4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9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470AD9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TP – 500 – 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77D6F0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54.886876, 24.018867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3E5B515A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ABAAD2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1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C51E06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22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1D7698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6083679, 501154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70E62CF6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4CC302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E21159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Gręžinys Nr. 26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C05335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6083748,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  <w:p w14:paraId="5F44E3DB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5001137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  <w:tr w:rsidR="00474909" w:rsidRPr="003E1F5E" w14:paraId="08AA76E5" w14:textId="77777777" w:rsidTr="00474909">
        <w:trPr>
          <w:trHeight w:val="30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57C27E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3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CD2F9E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TP – 500 – 2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A8A40E" w14:textId="77777777" w:rsidR="00474909" w:rsidRPr="003E1F5E" w:rsidRDefault="00474909" w:rsidP="00494FF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="Segoe UI"/>
                <w:sz w:val="18"/>
                <w:szCs w:val="18"/>
              </w:rPr>
            </w:pPr>
            <w:r w:rsidRPr="003E1F5E">
              <w:rPr>
                <w:rStyle w:val="normaltextrun"/>
                <w:rFonts w:asciiTheme="minorHAnsi" w:hAnsiTheme="minorHAnsi"/>
              </w:rPr>
              <w:t>54.889615, 24.018024</w:t>
            </w:r>
            <w:r w:rsidRPr="003E1F5E">
              <w:rPr>
                <w:rStyle w:val="eop"/>
                <w:rFonts w:asciiTheme="minorHAnsi" w:hAnsiTheme="minorHAnsi"/>
              </w:rPr>
              <w:t> </w:t>
            </w:r>
          </w:p>
        </w:tc>
      </w:tr>
    </w:tbl>
    <w:p w14:paraId="0E9FDF73" w14:textId="77777777" w:rsidR="00474909" w:rsidRPr="003E1F5E" w:rsidRDefault="00474909" w:rsidP="00474909"/>
    <w:bookmarkEnd w:id="0"/>
    <w:p w14:paraId="264BF15B" w14:textId="77777777" w:rsidR="00474909" w:rsidRPr="003E1F5E" w:rsidRDefault="00474909" w:rsidP="00474909"/>
    <w:sectPr w:rsidR="00474909" w:rsidRPr="003E1F5E" w:rsidSect="008E296E">
      <w:headerReference w:type="default" r:id="rId11"/>
      <w:footerReference w:type="default" r:id="rId12"/>
      <w:pgSz w:w="12240" w:h="15840"/>
      <w:pgMar w:top="1440" w:right="1797" w:bottom="1440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91F59" w14:textId="77777777" w:rsidR="002A5F53" w:rsidRDefault="002A5F53" w:rsidP="00452C43">
      <w:pPr>
        <w:spacing w:after="0" w:line="240" w:lineRule="auto"/>
      </w:pPr>
      <w:r>
        <w:separator/>
      </w:r>
    </w:p>
  </w:endnote>
  <w:endnote w:type="continuationSeparator" w:id="0">
    <w:p w14:paraId="1C94744C" w14:textId="77777777" w:rsidR="002A5F53" w:rsidRDefault="002A5F53" w:rsidP="00452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1842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3C7C17D" w14:textId="7D4846F4" w:rsidR="00277F43" w:rsidRPr="008E296E" w:rsidRDefault="00277F43" w:rsidP="008E296E">
        <w:pPr>
          <w:pStyle w:val="Porat"/>
          <w:jc w:val="center"/>
          <w:rPr>
            <w:rFonts w:ascii="Times New Roman" w:hAnsi="Times New Roman" w:cs="Times New Roman"/>
          </w:rPr>
        </w:pPr>
        <w:r w:rsidRPr="008E296E">
          <w:rPr>
            <w:rFonts w:ascii="Times New Roman" w:hAnsi="Times New Roman" w:cs="Times New Roman"/>
          </w:rPr>
          <w:fldChar w:fldCharType="begin"/>
        </w:r>
        <w:r w:rsidRPr="008E296E">
          <w:rPr>
            <w:rFonts w:ascii="Times New Roman" w:hAnsi="Times New Roman" w:cs="Times New Roman"/>
          </w:rPr>
          <w:instrText>PAGE   \* MERGEFORMAT</w:instrText>
        </w:r>
        <w:r w:rsidRPr="008E296E">
          <w:rPr>
            <w:rFonts w:ascii="Times New Roman" w:hAnsi="Times New Roman" w:cs="Times New Roman"/>
          </w:rPr>
          <w:fldChar w:fldCharType="separate"/>
        </w:r>
        <w:r w:rsidR="003E1F5E" w:rsidRPr="003E1F5E">
          <w:rPr>
            <w:rFonts w:ascii="Times New Roman" w:hAnsi="Times New Roman" w:cs="Times New Roman"/>
            <w:noProof/>
            <w:lang w:val="lt-LT"/>
          </w:rPr>
          <w:t>1</w:t>
        </w:r>
        <w:r w:rsidRPr="008E296E">
          <w:rPr>
            <w:rFonts w:ascii="Times New Roman" w:hAnsi="Times New Roman" w:cs="Times New Roman"/>
          </w:rPr>
          <w:fldChar w:fldCharType="end"/>
        </w:r>
      </w:p>
    </w:sdtContent>
  </w:sdt>
  <w:p w14:paraId="1156AF7B" w14:textId="77777777" w:rsidR="00277F43" w:rsidRDefault="00277F4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6B7B5" w14:textId="77777777" w:rsidR="002A5F53" w:rsidRDefault="002A5F53" w:rsidP="00452C43">
      <w:pPr>
        <w:spacing w:after="0" w:line="240" w:lineRule="auto"/>
      </w:pPr>
      <w:r>
        <w:separator/>
      </w:r>
    </w:p>
  </w:footnote>
  <w:footnote w:type="continuationSeparator" w:id="0">
    <w:p w14:paraId="4212732B" w14:textId="77777777" w:rsidR="002A5F53" w:rsidRDefault="002A5F53" w:rsidP="00452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9CEB5" w14:textId="77777777" w:rsidR="00277F43" w:rsidRPr="00452C43" w:rsidRDefault="00277F43" w:rsidP="00452C43">
    <w:pPr>
      <w:pStyle w:val="Antrats"/>
      <w:jc w:val="right"/>
      <w:rPr>
        <w:rFonts w:ascii="Times New Roman" w:hAnsi="Times New Roman" w:cs="Times New Roman"/>
        <w:b/>
        <w:sz w:val="24"/>
        <w:szCs w:val="24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7287A6B"/>
    <w:multiLevelType w:val="hybridMultilevel"/>
    <w:tmpl w:val="D8A4BA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B438C"/>
    <w:rsid w:val="0015074B"/>
    <w:rsid w:val="0015496F"/>
    <w:rsid w:val="00277F43"/>
    <w:rsid w:val="0029639D"/>
    <w:rsid w:val="002A3E33"/>
    <w:rsid w:val="002A5F53"/>
    <w:rsid w:val="00326F90"/>
    <w:rsid w:val="00330A5B"/>
    <w:rsid w:val="003E1F5E"/>
    <w:rsid w:val="00452C43"/>
    <w:rsid w:val="00474909"/>
    <w:rsid w:val="00494825"/>
    <w:rsid w:val="00494FF3"/>
    <w:rsid w:val="00514570"/>
    <w:rsid w:val="007B0805"/>
    <w:rsid w:val="008E296E"/>
    <w:rsid w:val="009B7FB9"/>
    <w:rsid w:val="009E7D16"/>
    <w:rsid w:val="00AA1D8D"/>
    <w:rsid w:val="00B47730"/>
    <w:rsid w:val="00B543DD"/>
    <w:rsid w:val="00B870D6"/>
    <w:rsid w:val="00CB0664"/>
    <w:rsid w:val="00CC67B9"/>
    <w:rsid w:val="00D5043B"/>
    <w:rsid w:val="00E0208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B52530"/>
  <w14:defaultImageDpi w14:val="300"/>
  <w15:docId w15:val="{CD56C166-10B7-443A-B17F-23E4E3FBC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C693F"/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normaltextrun">
    <w:name w:val="normaltextrun"/>
    <w:basedOn w:val="Numatytasispastraiposriftas"/>
    <w:rsid w:val="00474909"/>
  </w:style>
  <w:style w:type="character" w:customStyle="1" w:styleId="eop">
    <w:name w:val="eop"/>
    <w:basedOn w:val="Numatytasispastraiposriftas"/>
    <w:rsid w:val="00474909"/>
  </w:style>
  <w:style w:type="paragraph" w:customStyle="1" w:styleId="paragraph">
    <w:name w:val="paragraph"/>
    <w:basedOn w:val="prastasis"/>
    <w:rsid w:val="00474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74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749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9A7CA92-ECFA-4412-BD0F-5C408E32E4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F7E158-B76A-4A45-9729-6E4023576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83A8CB-01BB-4E2F-9E25-AA114C6F7FF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b81d9d50-5381-4229-85a1-a5a6aa9dcf9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73c12c3c-c3f7-467e-864c-fd58412d3ab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63056F3-F29C-4C80-BE32-9F59D01BD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6</Pages>
  <Words>4122</Words>
  <Characters>2350</Characters>
  <Application>Microsoft Office Word</Application>
  <DocSecurity>0</DocSecurity>
  <Lines>19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6460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Ramunė Bakutienė</cp:lastModifiedBy>
  <cp:revision>6</cp:revision>
  <cp:lastPrinted>2025-11-20T13:06:00Z</cp:lastPrinted>
  <dcterms:created xsi:type="dcterms:W3CDTF">2025-11-20T13:26:00Z</dcterms:created>
  <dcterms:modified xsi:type="dcterms:W3CDTF">2025-12-18T13:56:00Z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